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6200441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650074" name="019f1c55-dfa3-7d10-b465-0b01b5bc48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9229940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92453" name="019f1c5c-2e30-7f45-82fa-777cdc6ebc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37525180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845728" name="019f1d65-b2ea-7d26-94b0-e5a8a051e8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5732574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504762" name="019f1d78-5841-7828-83ad-2afdbd8a040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0820680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3819" name="019f1d8c-7430-7f01-a7fa-6186fdd5815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169775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585737" name="019f1dbe-0385-74aa-8b22-267fb0fa6bc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7951611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70573" name="019f1c57-84ad-7768-bb2e-45537c2f06e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91140715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936910" name="019f1c5a-b869-79cc-8582-6b91a81a0e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782445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00697" name="019f1c5e-f2d4-7240-9f3b-23fb589735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73157327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599629" name="019f1c52-f832-7db6-a75b-f4d135a3f9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0361749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306394" name="019f1c58-5c13-708c-9d33-7497942c46f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1557962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248198" name="019f1d62-7ba4-72ea-9dad-257b134b22d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83140571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599745" name="019f1d77-279d-7ae0-9d6b-bccec1735c2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1994971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48999" name="019f1c59-b7e7-75ea-bbae-3b2ff897784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464058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18684" name="019f1d63-6daa-7fc5-b215-42c71d1d3ff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858184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902939" name="019f1d9b-c334-7954-a849-828275072b5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102609" name="019f1c36-b450-7dba-a8d4-2ac95d7442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136514" name="019f1c36-b450-7dba-a8d4-2ac95d7442c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Decke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4728888" name="019f1daa-bc83-7ec3-9e09-a9751a07c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675936" name="019f1daa-bc83-7ec3-9e09-a9751a07c9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67761159" name="019f1c37-e6a8-782d-9546-7ee1353bb6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052747" name="019f1c37-e6a8-782d-9546-7ee1353bb64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103790" name="019f1d67-205d-7382-9773-6c449343f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781367" name="019f1d67-205d-7382-9773-6c449343f5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0412185" name="019f1d89-4f26-7611-a324-4fc676eb6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012316" name="019f1d89-4f26-7611-a324-4fc676eb635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7475618" name="019f1d99-00c3-7191-8ff1-f4e4380e4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187284" name="019f1d99-00c3-7191-8ff1-f4e4380e4b4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3498306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360864" name="019f1dbc-35a8-742a-a045-318cf4bd28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16339710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75509" name="019f1dc1-b968-7ba7-a140-468ad68db26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